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6322863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599c772b-1c2c-414c-9fa0-86e4dc0ff53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c2e57544-b06e-4214-b0f2-f2dfb4114124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 КОЗИНА" НОВО-САВИНОВСКОГО РАЙОНА Г.КАЗАНИ</w:t>
      </w:r>
      <w:bookmarkEnd w:id="2"/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№215-О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6104269)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«Математика»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5-6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bc34a7f4-4026-4a2d-8185-cd5f043d8440"/>
      <w:r>
        <w:rPr>
          <w:rFonts w:ascii="Times New Roman" w:hAnsi="Times New Roman"/>
          <w:b/>
          <w:i w:val="false"/>
          <w:color w:val="000000"/>
          <w:sz w:val="28"/>
        </w:rPr>
        <w:t>Казань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33e14b86-74d9-40f7-89f9-3e3227438fe0"/>
      <w:r>
        <w:rPr>
          <w:rFonts w:ascii="Times New Roman" w:hAnsi="Times New Roman"/>
          <w:b/>
          <w:i w:val="false"/>
          <w:color w:val="000000"/>
          <w:sz w:val="28"/>
        </w:rPr>
        <w:t>2024-2025</w:t>
      </w:r>
      <w:bookmarkEnd w:id="4"/>
    </w:p>
    <w:p>
      <w:pPr>
        <w:pStyle w:val="Normal"/>
        <w:spacing w:lineRule="exact" w:line="264" w:before="0" w:after="0"/>
        <w:ind w:hanging="0"/>
        <w:jc w:val="both"/>
        <w:rPr/>
      </w:pPr>
      <w:bookmarkStart w:id="5" w:name="block-46322863_Копия_1"/>
      <w:bookmarkStart w:id="6" w:name="block-46322863"/>
      <w:bookmarkStart w:id="7" w:name="block-46322864_Копия_1"/>
      <w:bookmarkEnd w:id="5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Приоритетными целями обучения математике в 5–6 классах являются: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8" w:name="block-46322864_Копия_1"/>
      <w:bookmarkStart w:id="9" w:name="b3bba1d8-96c6-4edf-a714-0cf8fa85e20b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Start w:id="10" w:name="block-46322864"/>
      <w:bookmarkEnd w:id="8"/>
      <w:bookmarkEnd w:id="9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1" w:name="block-46322865_Копия_1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ОБУЧЕНИЯ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 и нуль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2" w:name="_Toc124426196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3" w:name="_Toc124426197"/>
      <w:bookmarkEnd w:id="13"/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основных задач на дроби.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столбчатых диаграмм.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4" w:name="_Toc124426198"/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5" w:name="_Toc124426200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прямоугольного параллелепипеда, куба. Единицы измерения объёма.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6" w:name="_Toc124426201"/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7" w:name="_Toc124426202"/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Положительные и отрицательные числа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8" w:name="_Toc124426203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Буквенные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9" w:name="_Toc124426204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0" w:name="_Toc124426205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Симметрия: центральная, осевая и зеркальная симметрии.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симметричных фигур.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left="120" w:hanging="0"/>
        <w:jc w:val="both"/>
        <w:rPr/>
      </w:pPr>
      <w:bookmarkStart w:id="21" w:name="block-46322865_Копия_1"/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  <w:bookmarkStart w:id="22" w:name="block-46322865"/>
      <w:bookmarkEnd w:id="21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23" w:name="block-46322866_Копия_1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«Математика» характеризуются: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7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7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7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4" w:name="_Toc124426208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проверку, прикидку результата вычислений.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натуральные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5" w:name="_Toc124426209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краткие записи, схемы, таблицы, обозначения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6" w:name="_Toc124426210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7" w:name="_Toc124426211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целые числа и десятичные дроби, находить приближения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8" w:name="_Toc124426212"/>
      <w:bookmarkEnd w:id="28"/>
      <w:r>
        <w:rPr>
          <w:rFonts w:ascii="Times New Roman" w:hAnsi="Times New Roman"/>
          <w:b/>
          <w:i w:val="false"/>
          <w:color w:val="000000"/>
          <w:sz w:val="28"/>
        </w:rPr>
        <w:t>Числовые и буквенные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Пользоваться масштабом, составлять пропорции и отношения.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неизвестный компонент равенства.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9" w:name="_Toc124426213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многошаговые текстовые задачи арифметическим способом.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буквенные выражения по условию задачи.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информацию с помощью таблиц, линейной и столбчатой диаграмм.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0" w:name="_Toc124426214"/>
      <w:bookmarkEnd w:id="30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клетчатой бумаге прямоугольный параллелепипед.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31" w:name="block-46322866_Копия_1"/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  <w:bookmarkStart w:id="32" w:name="block-46322866"/>
      <w:bookmarkEnd w:id="31"/>
    </w:p>
    <w:p>
      <w:pPr>
        <w:pStyle w:val="Normal"/>
        <w:spacing w:before="0" w:after="0"/>
        <w:ind w:left="120" w:hanging="0"/>
        <w:jc w:val="left"/>
        <w:rPr/>
      </w:pPr>
      <w:bookmarkStart w:id="33" w:name="block-46322862"/>
      <w:bookmarkEnd w:id="32"/>
      <w:bookmarkEnd w:id="3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6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01"/>
        <w:gridCol w:w="2319"/>
        <w:gridCol w:w="1466"/>
        <w:gridCol w:w="2508"/>
        <w:gridCol w:w="2626"/>
        <w:gridCol w:w="3973"/>
      </w:tblGrid>
      <w:tr>
        <w:trPr>
          <w:trHeight w:val="144" w:hRule="atLeast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7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30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7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32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Выражения с буквами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14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40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9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20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30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170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34" w:name="block-46322862"/>
      <w:bookmarkStart w:id="35" w:name="block-46322861"/>
      <w:bookmarkEnd w:id="34"/>
      <w:bookmarkEnd w:id="35"/>
      <w:r>
        <w:rPr>
          <w:rFonts w:ascii="Times New Roman" w:hAnsi="Times New Roman"/>
          <w:b/>
          <w:i w:val="false"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6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68"/>
        <w:gridCol w:w="2801"/>
        <w:gridCol w:w="1177"/>
        <w:gridCol w:w="2175"/>
        <w:gridCol w:w="2316"/>
        <w:gridCol w:w="1641"/>
        <w:gridCol w:w="2815"/>
      </w:tblGrid>
      <w:tr>
        <w:trPr>
          <w:trHeight w:val="144" w:hRule="atLeast"/>
        </w:trPr>
        <w:tc>
          <w:tcPr>
            <w:tcW w:w="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0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1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https://m.edsoo.ru/f2a208ec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https://m.edsoo.ru/f2a20aea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https://m.edsoo.ru/f2a2140e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https://m.edsoo.ru/f2a21580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https://m.edsoo.ru/f2a216de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https://m.edsoo.ru/f2a2180a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https://m.edsoo.ru/f2a20c48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https://m.edsoo.ru/f2a21274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https://m.edsoo.ru/f2a22a3e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https://m.edsoo.ru/f2a22b9c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https://m.edsoo.ru/f2a22d2c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https://m.edsoo.ru/f2a23254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https://m.edsoo.ru/f2a24104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https://m.edsoo.ru/f2a21e90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https://m.edsoo.ru/f2a2226e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https://m.edsoo.ru/f2a226e2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https://m.edsoo.ru/f2a228a4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https://m.edsoo.ru/f2a242a8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https://m.edsoo.ru/f2a24442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https://m.edsoo.ru/f2a24596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https://m.edsoo.ru/f2a248d4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https://m.edsoo.ru/f2a24a32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https://m.edsoo.ru/f2a24776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https://m.edsoo.ru/f2a24eb0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https://m.edsoo.ru/f2a261fc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https://m.edsoo.ru/f2a26670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https://m.edsoo.ru/f2a26936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https://m.edsoo.ru/f2a26ab2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https://m.edsoo.ru/f2a2721e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https://m.edsoo.ru/f2a2749e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https://m.edsoo.ru/f2a275ac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https://m.edsoo.ru/f2a2638c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https://m.edsoo.ru/f2a276c4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https://m.edsoo.ru/f2a277dc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https://m.edsoo.ru/f2a27d40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https://m.edsoo.ru/f2a27ec6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https://m.edsoo.ru/f2a27c00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https://m.edsoo.ru/f2a282c2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https://m.edsoo.ru/f2a28448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https://m.edsoo.ru/f2a28a7e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https://m.edsoo.ru/f2a28c22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https://m.edsoo.ru/f2a28d76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https://m.edsoo.ru/f2a28efc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https://m.edsoo.ru/f2a29064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https://m.edsoo.ru/f2a291e0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https://m.edsoo.ru/f2a26512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https://m.edsoo.ru/f2a2818c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https://m.edsoo.ru/f2a29546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https://m.edsoo.ru/f2a29a46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https://m.edsoo.ru/f2a29d34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https://m.edsoo.ru/f2a29bea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https://m.edsoo.ru/f2a2509a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https://m.edsoo.ru/f2a25428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https://m.edsoo.ru/f2a252ca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https://m.edsoo.ru/f2a257fc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https://m.edsoo.ru/f2a2598c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https://m.edsoo.ru/f2a25ae0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https://m.edsoo.ru/f2a2b274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https://m.edsoo.ru/f2a2b972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https://m.edsoo.ru/f2a2bada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https://m.edsoo.ru/f2a2bbe8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https://m.edsoo.ru/f2a2bd14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https://m.edsoo.ru/f2a2be40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https://m.edsoo.ru/f2a2a19e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https://m.edsoo.ru/f2a2a2f2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https://m.edsoo.ru/f2a2a75c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https://m.edsoo.ru/f2a2ab94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https://m.edsoo.ru/f2a2ae8c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https://m.edsoo.ru/f2a2bf6c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https://m.edsoo.ru/f2a2c07a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https://m.edsoo.ru/f2a2c17e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https://m.edsoo.ru/f2a2c886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https://m.edsoo.ru/f2a2ca3e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https://m.edsoo.ru/f2a2cba6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https://m.edsoo.ru/f2a2ce30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https://m.edsoo.ru/f2a2cf48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https://m.edsoo.ru/f2a2d830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https://m.edsoo.ru/f2a2d984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https://m.edsoo.ru/f2a2dab0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https://m.edsoo.ru/f2a2ddee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https://m.edsoo.ru/f2a2defc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https://m.edsoo.ru/f2a2e384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https://m.edsoo.ru/f2a2e5f0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https://m.edsoo.ru/f2a2e762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https://m.edsoo.ru/f2a2eb90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https://m.edsoo.ru/f2a2ecf8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https://m.edsoo.ru/f2a2ee10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https://m.edsoo.ru/f2a3035a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https://m.edsoo.ru/f2a304c2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https://m.edsoo.ru/f2a305e4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https://m.edsoo.ru/f2a30706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https://m.edsoo.ru/f2a30ca6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https://m.edsoo.ru/f2a311d8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https://m.edsoo.ru/f2a3178c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https://m.edsoo.ru/f2a318ae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https://m.edsoo.ru/f2a319c6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https://m.edsoo.ru/f2a31afc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https://m.edsoo.ru/f2a3206a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https://m.edsoo.ru/f2a321c8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https://m.edsoo.ru/f2a3234e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https://m.edsoo.ru/f2a328f8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https://m.edsoo.ru/f2a32a9c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https://m.edsoo.ru/f2a32bd2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https://m.edsoo.ru/f2a3312c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https://m.edsoo.ru/f2a33352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https://m.edsoo.ru/f2a33596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https://m.edsoo.ru/f2a33780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https://m.edsoo.ru/f2a338b6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https://m.edsoo.ru/f2a339ce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https://m.edsoo.ru/f2a33ad2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https://m.edsoo.ru/f2a33bd6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https://m.edsoo.ru/f2a33f46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https://m.edsoo.ru/f2a340b8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https://m.edsoo.ru/f2a3420c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https://m.edsoo.ru/f2a3432e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https://m.edsoo.ru/f2a34478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https://m.edsoo.ru/f2a3482e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https://m.edsoo.ru/f2a34950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144" w:hRule="atLeast"/>
        </w:trPr>
        <w:tc>
          <w:tcPr>
            <w:tcW w:w="3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170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4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200"/>
        <w:rPr>
          <w:rFonts w:ascii="Times New Roman" w:hAnsi="Times New Roman"/>
          <w:b/>
          <w:i w:val="false"/>
          <w:i w:val="false"/>
          <w:color w:val="000000"/>
          <w:sz w:val="28"/>
        </w:rPr>
      </w:pPr>
      <w:r>
        <w:rPr/>
      </w:r>
      <w:bookmarkStart w:id="36" w:name="block-46322861"/>
      <w:bookmarkStart w:id="37" w:name="block-46322861"/>
      <w:bookmarkEnd w:id="37"/>
    </w:p>
    <w:sectPr>
      <w:type w:val="nextPage"/>
      <w:pgSz w:orient="landscape" w:w="16383" w:h="11906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4736" TargetMode="External"/><Relationship Id="rId3" Type="http://schemas.openxmlformats.org/officeDocument/2006/relationships/hyperlink" Target="https://m.edsoo.ru/7f414736" TargetMode="External"/><Relationship Id="rId4" Type="http://schemas.openxmlformats.org/officeDocument/2006/relationships/hyperlink" Target="https://m.edsoo.ru/7f414736" TargetMode="External"/><Relationship Id="rId5" Type="http://schemas.openxmlformats.org/officeDocument/2006/relationships/hyperlink" Target="https://m.edsoo.ru/7f414736" TargetMode="External"/><Relationship Id="rId6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4736" TargetMode="External"/><Relationship Id="rId8" Type="http://schemas.openxmlformats.org/officeDocument/2006/relationships/hyperlink" Target="https://m.edsoo.ru/7f414736" TargetMode="External"/><Relationship Id="rId9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4736" TargetMode="External"/><Relationship Id="rId11" Type="http://schemas.openxmlformats.org/officeDocument/2006/relationships/hyperlink" Target="https://m.edsoo.ru/7f414736" TargetMode="External"/><Relationship Id="rId12" Type="http://schemas.openxmlformats.org/officeDocument/2006/relationships/hyperlink" Target="https://m.edsoo.ru/f2a208ec" TargetMode="External"/><Relationship Id="rId13" Type="http://schemas.openxmlformats.org/officeDocument/2006/relationships/hyperlink" Target="https://m.edsoo.ru/f2a20aea" TargetMode="External"/><Relationship Id="rId14" Type="http://schemas.openxmlformats.org/officeDocument/2006/relationships/hyperlink" Target="https://m.edsoo.ru/f2a2140e" TargetMode="External"/><Relationship Id="rId15" Type="http://schemas.openxmlformats.org/officeDocument/2006/relationships/hyperlink" Target="https://m.edsoo.ru/f2a21580" TargetMode="External"/><Relationship Id="rId16" Type="http://schemas.openxmlformats.org/officeDocument/2006/relationships/hyperlink" Target="https://m.edsoo.ru/f2a216de" TargetMode="External"/><Relationship Id="rId17" Type="http://schemas.openxmlformats.org/officeDocument/2006/relationships/hyperlink" Target="https://m.edsoo.ru/f2a2180a" TargetMode="External"/><Relationship Id="rId18" Type="http://schemas.openxmlformats.org/officeDocument/2006/relationships/hyperlink" Target="https://m.edsoo.ru/f2a20c48" TargetMode="External"/><Relationship Id="rId19" Type="http://schemas.openxmlformats.org/officeDocument/2006/relationships/hyperlink" Target="https://m.edsoo.ru/f2a20d6a" TargetMode="External"/><Relationship Id="rId20" Type="http://schemas.openxmlformats.org/officeDocument/2006/relationships/hyperlink" Target="https://m.edsoo.ru/f2a21274" TargetMode="External"/><Relationship Id="rId21" Type="http://schemas.openxmlformats.org/officeDocument/2006/relationships/hyperlink" Target="https://m.edsoo.ru/f2a22a3e" TargetMode="External"/><Relationship Id="rId22" Type="http://schemas.openxmlformats.org/officeDocument/2006/relationships/hyperlink" Target="https://m.edsoo.ru/f2a22b9c" TargetMode="External"/><Relationship Id="rId23" Type="http://schemas.openxmlformats.org/officeDocument/2006/relationships/hyperlink" Target="https://m.edsoo.ru/f2a2340c" TargetMode="External"/><Relationship Id="rId24" Type="http://schemas.openxmlformats.org/officeDocument/2006/relationships/hyperlink" Target="https://m.edsoo.ru/f2a22d2c" TargetMode="External"/><Relationship Id="rId25" Type="http://schemas.openxmlformats.org/officeDocument/2006/relationships/hyperlink" Target="https://m.edsoo.ru/f2a23254" TargetMode="External"/><Relationship Id="rId26" Type="http://schemas.openxmlformats.org/officeDocument/2006/relationships/hyperlink" Target="https://m.edsoo.ru/f2a24104" TargetMode="External"/><Relationship Id="rId27" Type="http://schemas.openxmlformats.org/officeDocument/2006/relationships/hyperlink" Target="https://m.edsoo.ru/f2a21e90" TargetMode="External"/><Relationship Id="rId28" Type="http://schemas.openxmlformats.org/officeDocument/2006/relationships/hyperlink" Target="https://m.edsoo.ru/f2a2226e" TargetMode="External"/><Relationship Id="rId29" Type="http://schemas.openxmlformats.org/officeDocument/2006/relationships/hyperlink" Target="https://m.edsoo.ru/f2a22412" TargetMode="External"/><Relationship Id="rId30" Type="http://schemas.openxmlformats.org/officeDocument/2006/relationships/hyperlink" Target="https://m.edsoo.ru/f2a226e2" TargetMode="External"/><Relationship Id="rId31" Type="http://schemas.openxmlformats.org/officeDocument/2006/relationships/hyperlink" Target="https://m.edsoo.ru/f2a228a4" TargetMode="External"/><Relationship Id="rId32" Type="http://schemas.openxmlformats.org/officeDocument/2006/relationships/hyperlink" Target="https://m.edsoo.ru/f2a242a8" TargetMode="External"/><Relationship Id="rId33" Type="http://schemas.openxmlformats.org/officeDocument/2006/relationships/hyperlink" Target="https://m.edsoo.ru/f2a24442" TargetMode="External"/><Relationship Id="rId34" Type="http://schemas.openxmlformats.org/officeDocument/2006/relationships/hyperlink" Target="https://m.edsoo.ru/f2a24596" TargetMode="External"/><Relationship Id="rId35" Type="http://schemas.openxmlformats.org/officeDocument/2006/relationships/hyperlink" Target="https://m.edsoo.ru/f2a248d4" TargetMode="External"/><Relationship Id="rId36" Type="http://schemas.openxmlformats.org/officeDocument/2006/relationships/hyperlink" Target="https://m.edsoo.ru/f2a24a32" TargetMode="External"/><Relationship Id="rId37" Type="http://schemas.openxmlformats.org/officeDocument/2006/relationships/hyperlink" Target="https://m.edsoo.ru/f2a24776" TargetMode="External"/><Relationship Id="rId38" Type="http://schemas.openxmlformats.org/officeDocument/2006/relationships/hyperlink" Target="https://m.edsoo.ru/f2a24eb0" TargetMode="External"/><Relationship Id="rId39" Type="http://schemas.openxmlformats.org/officeDocument/2006/relationships/hyperlink" Target="https://m.edsoo.ru/f2a261fc" TargetMode="External"/><Relationship Id="rId40" Type="http://schemas.openxmlformats.org/officeDocument/2006/relationships/hyperlink" Target="https://m.edsoo.ru/f2a26670" TargetMode="External"/><Relationship Id="rId41" Type="http://schemas.openxmlformats.org/officeDocument/2006/relationships/hyperlink" Target="https://m.edsoo.ru/f2a26936" TargetMode="External"/><Relationship Id="rId42" Type="http://schemas.openxmlformats.org/officeDocument/2006/relationships/hyperlink" Target="https://m.edsoo.ru/f2a26ab2" TargetMode="External"/><Relationship Id="rId43" Type="http://schemas.openxmlformats.org/officeDocument/2006/relationships/hyperlink" Target="https://m.edsoo.ru/f2a2721e" TargetMode="External"/><Relationship Id="rId44" Type="http://schemas.openxmlformats.org/officeDocument/2006/relationships/hyperlink" Target="https://m.edsoo.ru/f2a2749e" TargetMode="External"/><Relationship Id="rId45" Type="http://schemas.openxmlformats.org/officeDocument/2006/relationships/hyperlink" Target="https://m.edsoo.ru/f2a275ac" TargetMode="External"/><Relationship Id="rId46" Type="http://schemas.openxmlformats.org/officeDocument/2006/relationships/hyperlink" Target="https://m.edsoo.ru/f2a2638c" TargetMode="External"/><Relationship Id="rId47" Type="http://schemas.openxmlformats.org/officeDocument/2006/relationships/hyperlink" Target="https://m.edsoo.ru/f2a276c4" TargetMode="External"/><Relationship Id="rId48" Type="http://schemas.openxmlformats.org/officeDocument/2006/relationships/hyperlink" Target="https://m.edsoo.ru/f2a277dc" TargetMode="External"/><Relationship Id="rId49" Type="http://schemas.openxmlformats.org/officeDocument/2006/relationships/hyperlink" Target="https://m.edsoo.ru/f2a27d40" TargetMode="External"/><Relationship Id="rId50" Type="http://schemas.openxmlformats.org/officeDocument/2006/relationships/hyperlink" Target="https://m.edsoo.ru/f2a27ec6" TargetMode="External"/><Relationship Id="rId51" Type="http://schemas.openxmlformats.org/officeDocument/2006/relationships/hyperlink" Target="https://m.edsoo.ru/f2a27c00" TargetMode="External"/><Relationship Id="rId52" Type="http://schemas.openxmlformats.org/officeDocument/2006/relationships/hyperlink" Target="https://m.edsoo.ru/f2a282c2" TargetMode="External"/><Relationship Id="rId53" Type="http://schemas.openxmlformats.org/officeDocument/2006/relationships/hyperlink" Target="https://m.edsoo.ru/f2a28448" TargetMode="External"/><Relationship Id="rId54" Type="http://schemas.openxmlformats.org/officeDocument/2006/relationships/hyperlink" Target="https://m.edsoo.ru/f2a28a7e" TargetMode="External"/><Relationship Id="rId55" Type="http://schemas.openxmlformats.org/officeDocument/2006/relationships/hyperlink" Target="https://m.edsoo.ru/f2a28c22" TargetMode="External"/><Relationship Id="rId56" Type="http://schemas.openxmlformats.org/officeDocument/2006/relationships/hyperlink" Target="https://m.edsoo.ru/f2a28d76" TargetMode="External"/><Relationship Id="rId57" Type="http://schemas.openxmlformats.org/officeDocument/2006/relationships/hyperlink" Target="https://m.edsoo.ru/f2a28efc" TargetMode="External"/><Relationship Id="rId58" Type="http://schemas.openxmlformats.org/officeDocument/2006/relationships/hyperlink" Target="https://m.edsoo.ru/f2a29064" TargetMode="External"/><Relationship Id="rId59" Type="http://schemas.openxmlformats.org/officeDocument/2006/relationships/hyperlink" Target="https://m.edsoo.ru/f2a291e0" TargetMode="External"/><Relationship Id="rId60" Type="http://schemas.openxmlformats.org/officeDocument/2006/relationships/hyperlink" Target="https://m.edsoo.ru/f2a26512" TargetMode="External"/><Relationship Id="rId61" Type="http://schemas.openxmlformats.org/officeDocument/2006/relationships/hyperlink" Target="https://m.edsoo.ru/f2a2818c" TargetMode="External"/><Relationship Id="rId62" Type="http://schemas.openxmlformats.org/officeDocument/2006/relationships/hyperlink" Target="https://m.edsoo.ru/f2a29546" TargetMode="External"/><Relationship Id="rId63" Type="http://schemas.openxmlformats.org/officeDocument/2006/relationships/hyperlink" Target="https://m.edsoo.ru/f2a29a46" TargetMode="External"/><Relationship Id="rId64" Type="http://schemas.openxmlformats.org/officeDocument/2006/relationships/hyperlink" Target="https://m.edsoo.ru/f2a29d34" TargetMode="External"/><Relationship Id="rId65" Type="http://schemas.openxmlformats.org/officeDocument/2006/relationships/hyperlink" Target="https://m.edsoo.ru/f2a29bea" TargetMode="External"/><Relationship Id="rId66" Type="http://schemas.openxmlformats.org/officeDocument/2006/relationships/hyperlink" Target="https://m.edsoo.ru/f2a2509a" TargetMode="External"/><Relationship Id="rId67" Type="http://schemas.openxmlformats.org/officeDocument/2006/relationships/hyperlink" Target="https://m.edsoo.ru/f2a25428" TargetMode="External"/><Relationship Id="rId68" Type="http://schemas.openxmlformats.org/officeDocument/2006/relationships/hyperlink" Target="https://m.edsoo.ru/f2a252ca" TargetMode="External"/><Relationship Id="rId69" Type="http://schemas.openxmlformats.org/officeDocument/2006/relationships/hyperlink" Target="https://m.edsoo.ru/f2a257fc" TargetMode="External"/><Relationship Id="rId70" Type="http://schemas.openxmlformats.org/officeDocument/2006/relationships/hyperlink" Target="https://m.edsoo.ru/f2a2598c" TargetMode="External"/><Relationship Id="rId71" Type="http://schemas.openxmlformats.org/officeDocument/2006/relationships/hyperlink" Target="https://m.edsoo.ru/f2a25ae0" TargetMode="External"/><Relationship Id="rId72" Type="http://schemas.openxmlformats.org/officeDocument/2006/relationships/hyperlink" Target="https://m.edsoo.ru/f2a2b274" TargetMode="External"/><Relationship Id="rId73" Type="http://schemas.openxmlformats.org/officeDocument/2006/relationships/hyperlink" Target="https://m.edsoo.ru/f2a2b972" TargetMode="External"/><Relationship Id="rId74" Type="http://schemas.openxmlformats.org/officeDocument/2006/relationships/hyperlink" Target="https://m.edsoo.ru/f2a2bada" TargetMode="External"/><Relationship Id="rId75" Type="http://schemas.openxmlformats.org/officeDocument/2006/relationships/hyperlink" Target="https://m.edsoo.ru/f2a2bbe8" TargetMode="External"/><Relationship Id="rId76" Type="http://schemas.openxmlformats.org/officeDocument/2006/relationships/hyperlink" Target="https://m.edsoo.ru/f2a2bd14" TargetMode="External"/><Relationship Id="rId77" Type="http://schemas.openxmlformats.org/officeDocument/2006/relationships/hyperlink" Target="https://m.edsoo.ru/f2a2be40" TargetMode="External"/><Relationship Id="rId78" Type="http://schemas.openxmlformats.org/officeDocument/2006/relationships/hyperlink" Target="https://m.edsoo.ru/f2a2a19e" TargetMode="External"/><Relationship Id="rId79" Type="http://schemas.openxmlformats.org/officeDocument/2006/relationships/hyperlink" Target="https://m.edsoo.ru/f2a2a2f2" TargetMode="External"/><Relationship Id="rId80" Type="http://schemas.openxmlformats.org/officeDocument/2006/relationships/hyperlink" Target="https://m.edsoo.ru/f2a2a75c" TargetMode="External"/><Relationship Id="rId81" Type="http://schemas.openxmlformats.org/officeDocument/2006/relationships/hyperlink" Target="https://m.edsoo.ru/f2a2ab94" TargetMode="External"/><Relationship Id="rId82" Type="http://schemas.openxmlformats.org/officeDocument/2006/relationships/hyperlink" Target="https://m.edsoo.ru/f2a29eb0" TargetMode="External"/><Relationship Id="rId83" Type="http://schemas.openxmlformats.org/officeDocument/2006/relationships/hyperlink" Target="https://m.edsoo.ru/f2a2ae8c" TargetMode="External"/><Relationship Id="rId84" Type="http://schemas.openxmlformats.org/officeDocument/2006/relationships/hyperlink" Target="https://m.edsoo.ru/f2a2bf6c" TargetMode="External"/><Relationship Id="rId85" Type="http://schemas.openxmlformats.org/officeDocument/2006/relationships/hyperlink" Target="https://m.edsoo.ru/f2a2c07a" TargetMode="External"/><Relationship Id="rId86" Type="http://schemas.openxmlformats.org/officeDocument/2006/relationships/hyperlink" Target="https://m.edsoo.ru/f2a2c17e" TargetMode="External"/><Relationship Id="rId87" Type="http://schemas.openxmlformats.org/officeDocument/2006/relationships/hyperlink" Target="https://m.edsoo.ru/f2a2c886" TargetMode="External"/><Relationship Id="rId88" Type="http://schemas.openxmlformats.org/officeDocument/2006/relationships/hyperlink" Target="https://m.edsoo.ru/f2a2ca3e" TargetMode="External"/><Relationship Id="rId89" Type="http://schemas.openxmlformats.org/officeDocument/2006/relationships/hyperlink" Target="https://m.edsoo.ru/f2a2cba6" TargetMode="External"/><Relationship Id="rId90" Type="http://schemas.openxmlformats.org/officeDocument/2006/relationships/hyperlink" Target="https://m.edsoo.ru/f2a2ce30" TargetMode="External"/><Relationship Id="rId91" Type="http://schemas.openxmlformats.org/officeDocument/2006/relationships/hyperlink" Target="https://m.edsoo.ru/f2a2cf48" TargetMode="External"/><Relationship Id="rId92" Type="http://schemas.openxmlformats.org/officeDocument/2006/relationships/hyperlink" Target="https://m.edsoo.ru/f2a2d830" TargetMode="External"/><Relationship Id="rId93" Type="http://schemas.openxmlformats.org/officeDocument/2006/relationships/hyperlink" Target="https://m.edsoo.ru/f2a2d984" TargetMode="External"/><Relationship Id="rId94" Type="http://schemas.openxmlformats.org/officeDocument/2006/relationships/hyperlink" Target="https://m.edsoo.ru/f2a2dab0" TargetMode="External"/><Relationship Id="rId95" Type="http://schemas.openxmlformats.org/officeDocument/2006/relationships/hyperlink" Target="https://m.edsoo.ru/f2a2ddee" TargetMode="External"/><Relationship Id="rId96" Type="http://schemas.openxmlformats.org/officeDocument/2006/relationships/hyperlink" Target="https://m.edsoo.ru/f2a2defc" TargetMode="External"/><Relationship Id="rId97" Type="http://schemas.openxmlformats.org/officeDocument/2006/relationships/hyperlink" Target="https://m.edsoo.ru/f2a2e384" TargetMode="External"/><Relationship Id="rId98" Type="http://schemas.openxmlformats.org/officeDocument/2006/relationships/hyperlink" Target="https://m.edsoo.ru/f2a2e5f0" TargetMode="External"/><Relationship Id="rId99" Type="http://schemas.openxmlformats.org/officeDocument/2006/relationships/hyperlink" Target="https://m.edsoo.ru/f2a2e762" TargetMode="External"/><Relationship Id="rId100" Type="http://schemas.openxmlformats.org/officeDocument/2006/relationships/hyperlink" Target="https://m.edsoo.ru/f2a2eb90" TargetMode="External"/><Relationship Id="rId101" Type="http://schemas.openxmlformats.org/officeDocument/2006/relationships/hyperlink" Target="https://m.edsoo.ru/f2a2ecf8" TargetMode="External"/><Relationship Id="rId102" Type="http://schemas.openxmlformats.org/officeDocument/2006/relationships/hyperlink" Target="https://m.edsoo.ru/f2a2ee10" TargetMode="External"/><Relationship Id="rId103" Type="http://schemas.openxmlformats.org/officeDocument/2006/relationships/hyperlink" Target="https://m.edsoo.ru/f2a2f248" TargetMode="External"/><Relationship Id="rId104" Type="http://schemas.openxmlformats.org/officeDocument/2006/relationships/hyperlink" Target="https://m.edsoo.ru/f2a3035a" TargetMode="External"/><Relationship Id="rId105" Type="http://schemas.openxmlformats.org/officeDocument/2006/relationships/hyperlink" Target="https://m.edsoo.ru/f2a304c2" TargetMode="External"/><Relationship Id="rId106" Type="http://schemas.openxmlformats.org/officeDocument/2006/relationships/hyperlink" Target="https://m.edsoo.ru/f2a305e4" TargetMode="External"/><Relationship Id="rId107" Type="http://schemas.openxmlformats.org/officeDocument/2006/relationships/hyperlink" Target="https://m.edsoo.ru/f2a30706" TargetMode="External"/><Relationship Id="rId108" Type="http://schemas.openxmlformats.org/officeDocument/2006/relationships/hyperlink" Target="https://m.edsoo.ru/f2a30ca6" TargetMode="External"/><Relationship Id="rId109" Type="http://schemas.openxmlformats.org/officeDocument/2006/relationships/hyperlink" Target="https://m.edsoo.ru/f2a311d8" TargetMode="External"/><Relationship Id="rId110" Type="http://schemas.openxmlformats.org/officeDocument/2006/relationships/hyperlink" Target="https://m.edsoo.ru/f2a3178c" TargetMode="External"/><Relationship Id="rId111" Type="http://schemas.openxmlformats.org/officeDocument/2006/relationships/hyperlink" Target="https://m.edsoo.ru/f2a318ae" TargetMode="External"/><Relationship Id="rId112" Type="http://schemas.openxmlformats.org/officeDocument/2006/relationships/hyperlink" Target="https://m.edsoo.ru/f2a319c6" TargetMode="External"/><Relationship Id="rId113" Type="http://schemas.openxmlformats.org/officeDocument/2006/relationships/hyperlink" Target="https://m.edsoo.ru/f2a31afc" TargetMode="External"/><Relationship Id="rId114" Type="http://schemas.openxmlformats.org/officeDocument/2006/relationships/hyperlink" Target="https://m.edsoo.ru/f2a3206a" TargetMode="External"/><Relationship Id="rId115" Type="http://schemas.openxmlformats.org/officeDocument/2006/relationships/hyperlink" Target="https://m.edsoo.ru/f2a3252e" TargetMode="External"/><Relationship Id="rId116" Type="http://schemas.openxmlformats.org/officeDocument/2006/relationships/hyperlink" Target="https://m.edsoo.ru/f2a321c8" TargetMode="External"/><Relationship Id="rId117" Type="http://schemas.openxmlformats.org/officeDocument/2006/relationships/hyperlink" Target="https://m.edsoo.ru/f2a3234e" TargetMode="External"/><Relationship Id="rId118" Type="http://schemas.openxmlformats.org/officeDocument/2006/relationships/hyperlink" Target="https://m.edsoo.ru/f2a328f8" TargetMode="External"/><Relationship Id="rId119" Type="http://schemas.openxmlformats.org/officeDocument/2006/relationships/hyperlink" Target="https://m.edsoo.ru/f2a32a9c" TargetMode="External"/><Relationship Id="rId120" Type="http://schemas.openxmlformats.org/officeDocument/2006/relationships/hyperlink" Target="https://m.edsoo.ru/f2a32bd2" TargetMode="External"/><Relationship Id="rId121" Type="http://schemas.openxmlformats.org/officeDocument/2006/relationships/hyperlink" Target="https://m.edsoo.ru/f2a3312c" TargetMode="External"/><Relationship Id="rId122" Type="http://schemas.openxmlformats.org/officeDocument/2006/relationships/hyperlink" Target="https://m.edsoo.ru/f2a33352" TargetMode="External"/><Relationship Id="rId123" Type="http://schemas.openxmlformats.org/officeDocument/2006/relationships/hyperlink" Target="https://m.edsoo.ru/f2a33596" TargetMode="External"/><Relationship Id="rId124" Type="http://schemas.openxmlformats.org/officeDocument/2006/relationships/hyperlink" Target="https://m.edsoo.ru/f2a33780" TargetMode="External"/><Relationship Id="rId125" Type="http://schemas.openxmlformats.org/officeDocument/2006/relationships/hyperlink" Target="https://m.edsoo.ru/f2a338b6" TargetMode="External"/><Relationship Id="rId126" Type="http://schemas.openxmlformats.org/officeDocument/2006/relationships/hyperlink" Target="https://m.edsoo.ru/f2a339ce" TargetMode="External"/><Relationship Id="rId127" Type="http://schemas.openxmlformats.org/officeDocument/2006/relationships/hyperlink" Target="https://m.edsoo.ru/f2a33ad2" TargetMode="External"/><Relationship Id="rId128" Type="http://schemas.openxmlformats.org/officeDocument/2006/relationships/hyperlink" Target="https://m.edsoo.ru/f2a33bd6" TargetMode="External"/><Relationship Id="rId129" Type="http://schemas.openxmlformats.org/officeDocument/2006/relationships/hyperlink" Target="https://m.edsoo.ru/f2a33f46" TargetMode="External"/><Relationship Id="rId130" Type="http://schemas.openxmlformats.org/officeDocument/2006/relationships/hyperlink" Target="https://m.edsoo.ru/f2a340b8" TargetMode="External"/><Relationship Id="rId131" Type="http://schemas.openxmlformats.org/officeDocument/2006/relationships/hyperlink" Target="https://m.edsoo.ru/f2a3420c" TargetMode="External"/><Relationship Id="rId132" Type="http://schemas.openxmlformats.org/officeDocument/2006/relationships/hyperlink" Target="https://m.edsoo.ru/f2a3432e" TargetMode="External"/><Relationship Id="rId133" Type="http://schemas.openxmlformats.org/officeDocument/2006/relationships/hyperlink" Target="https://m.edsoo.ru/f2a34478" TargetMode="External"/><Relationship Id="rId134" Type="http://schemas.openxmlformats.org/officeDocument/2006/relationships/hyperlink" Target="https://m.edsoo.ru/f2a3482e" TargetMode="External"/><Relationship Id="rId135" Type="http://schemas.openxmlformats.org/officeDocument/2006/relationships/hyperlink" Target="https://m.edsoo.ru/f2a34950" TargetMode="External"/><Relationship Id="rId136" Type="http://schemas.openxmlformats.org/officeDocument/2006/relationships/hyperlink" Target="https://m.edsoo.ru/f2a34d2e" TargetMode="External"/><Relationship Id="rId137" Type="http://schemas.openxmlformats.org/officeDocument/2006/relationships/numbering" Target="numbering.xml"/><Relationship Id="rId138" Type="http://schemas.openxmlformats.org/officeDocument/2006/relationships/fontTable" Target="fontTable.xml"/><Relationship Id="rId13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LibreOffice/7.5.2.1$Linux_X86_64 LibreOffice_project/50$Build-1</Application>
  <AppVersion>15.0000</AppVersion>
  <Pages>40</Pages>
  <Words>5323</Words>
  <Characters>39983</Characters>
  <CharactersWithSpaces>44796</CharactersWithSpaces>
  <Paragraphs>932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2024-09-27T09:47:27Z</dcterms:modified>
  <cp:revision>1</cp:revision>
  <dc:subject/>
  <dc:title/>
</cp:coreProperties>
</file>